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110C" w14:textId="77777777" w:rsidR="00B62DE4" w:rsidRDefault="0083018A">
      <w:pPr>
        <w:pStyle w:val="Rubrik"/>
      </w:pPr>
      <w:r>
        <w:t>Introduktion till Programmering</w:t>
      </w:r>
    </w:p>
    <w:p w14:paraId="157DC890" w14:textId="77777777" w:rsidR="00B62DE4" w:rsidRDefault="0083018A">
      <w:r>
        <w:br/>
        <w:t>Programmering är konsten och vetenskapen att instruera datorer att utföra specifika uppgifter genom kod. Det utgör grunden för all mjukvaruutveckling, från enkla kalkylatorer till komplexa system som styr självkörande bilar och molnbaserade applikationer. Genom programmering översätter man mänskliga instruktioner till ett språk datorn kan förstå – oftast i form av textbaserade programspråk.</w:t>
      </w:r>
      <w:r>
        <w:br/>
      </w:r>
      <w:r>
        <w:br/>
        <w:t>Ett programspråk är ett formellt språk med en uppsättning regler (syntax) och betydelser (semantik) som möjliggör skapandet av datorprogram. Olika språk har olika styrkor och används i varierande sammanhang. Exempelvis används Python ofta i utbildning och datavetenskap tack vare sin läsbarhet och enkelhet. Det lämpar sig också väl för maskininlärning, dataanalys och webbutveckling. Java är ett annat populärt språk som används mycket inom företagsapplikationer och Android-utveckling. Java är känt för sin portabilitet med mottot ”write once, run anywhere”, vilket betyder att kod kan köras på olika plattformar utan ändring.</w:t>
      </w:r>
      <w:r>
        <w:br/>
      </w:r>
      <w:r>
        <w:br/>
        <w:t>C och C++ är språk som ofta används när prestanda och minneskontroll är viktiga, till exempel i spelutveckling, inbyggda system och operativsystem. De ger programmeraren direkt tillgång till hårdvaran, vilket möjliggör finjustering av resursanvändning men kräver också mer ansvar för hantering av minne. JavaScript är å andra sidan ett språk som främst används för interaktiva webbsidor. Det körs direkt i webbläsaren och är en grundpelare inom front-end webbutveckling tillsammans med HTML och CSS.</w:t>
      </w:r>
      <w:r>
        <w:br/>
      </w:r>
      <w:r>
        <w:br/>
        <w:t>Moderna språk som Go (Golang) och Rust har vuxit fram som alternativ till äldre språk tack vare förbättrad prestanda, bättre stöd för samtidighet och ökad säkerhet. Go används bland annat av Google för molntjänster medan Rust lyfts fram för sin förmåga att förebygga minnessäkerhetsproblem utan att ge avkall på prestanda.</w:t>
      </w:r>
      <w:r>
        <w:br/>
      </w:r>
      <w:r>
        <w:br/>
        <w:t>Oavsett språk är programmering ett kreativt och problemlösande arbete. Det kräver logiskt tänkande, uppmärksamhet på detaljer och en förmåga att modellera problem i kod. Det är också en iterativ process där kod skrivs, testas, felsöks och förbättras.</w:t>
      </w:r>
      <w:r>
        <w:br/>
      </w:r>
      <w:r>
        <w:br/>
        <w:t>För högskolestudenter inom teknik- eller datavetenskapsprogram är programmering en grundläggande färdighet. Det ger inte bara verktyg för att skapa applikationer utan också ett sätt att tänka strukturerat, analysera problem och automatisera uppgifter. Programmering är en nyckelkompetens i det moderna digitala samhället och spelar en central roll inom allt från forskning och industri till konst och underhållning.</w:t>
      </w:r>
      <w:r>
        <w:br/>
      </w:r>
    </w:p>
    <w:sectPr w:rsidR="00B62DE4"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reradlist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reradlist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ktlist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ktlist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reradlist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ktlista"/>
      <w:lvlText w:val=""/>
      <w:lvlJc w:val="left"/>
      <w:pPr>
        <w:tabs>
          <w:tab w:val="num" w:pos="360"/>
        </w:tabs>
        <w:ind w:left="360" w:hanging="360"/>
      </w:pPr>
      <w:rPr>
        <w:rFonts w:ascii="Symbol" w:hAnsi="Symbol" w:hint="default"/>
      </w:rPr>
    </w:lvl>
  </w:abstractNum>
  <w:num w:numId="1" w16cid:durableId="145978262">
    <w:abstractNumId w:val="8"/>
  </w:num>
  <w:num w:numId="2" w16cid:durableId="1502040965">
    <w:abstractNumId w:val="6"/>
  </w:num>
  <w:num w:numId="3" w16cid:durableId="807941324">
    <w:abstractNumId w:val="5"/>
  </w:num>
  <w:num w:numId="4" w16cid:durableId="1508521558">
    <w:abstractNumId w:val="4"/>
  </w:num>
  <w:num w:numId="5" w16cid:durableId="156310634">
    <w:abstractNumId w:val="7"/>
  </w:num>
  <w:num w:numId="6" w16cid:durableId="1271087174">
    <w:abstractNumId w:val="3"/>
  </w:num>
  <w:num w:numId="7" w16cid:durableId="1522165111">
    <w:abstractNumId w:val="2"/>
  </w:num>
  <w:num w:numId="8" w16cid:durableId="1515612482">
    <w:abstractNumId w:val="1"/>
  </w:num>
  <w:num w:numId="9" w16cid:durableId="1647007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6F63CD"/>
    <w:rsid w:val="0083018A"/>
    <w:rsid w:val="00946338"/>
    <w:rsid w:val="00AA1D8D"/>
    <w:rsid w:val="00B47730"/>
    <w:rsid w:val="00B62DE4"/>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F51E4BF9-E5E3-4252-B0B0-967AEDA8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Rubrik1">
    <w:name w:val="heading 1"/>
    <w:basedOn w:val="Normal"/>
    <w:next w:val="Normal"/>
    <w:link w:val="Rubri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Rubrik2">
    <w:name w:val="heading 2"/>
    <w:basedOn w:val="Normal"/>
    <w:next w:val="Normal"/>
    <w:link w:val="Rubri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Rubrik3">
    <w:name w:val="heading 3"/>
    <w:basedOn w:val="Normal"/>
    <w:next w:val="Normal"/>
    <w:link w:val="Rubri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Rubrik4">
    <w:name w:val="heading 4"/>
    <w:basedOn w:val="Normal"/>
    <w:next w:val="Normal"/>
    <w:link w:val="Rubri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Rubrik5">
    <w:name w:val="heading 5"/>
    <w:basedOn w:val="Normal"/>
    <w:next w:val="Normal"/>
    <w:link w:val="Rubri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Rubrik6">
    <w:name w:val="heading 6"/>
    <w:basedOn w:val="Normal"/>
    <w:next w:val="Normal"/>
    <w:link w:val="Rubri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Rubrik7">
    <w:name w:val="heading 7"/>
    <w:basedOn w:val="Normal"/>
    <w:next w:val="Normal"/>
    <w:link w:val="Rubri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Rubrik8">
    <w:name w:val="heading 8"/>
    <w:basedOn w:val="Normal"/>
    <w:next w:val="Normal"/>
    <w:link w:val="Rubri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Rubrik9">
    <w:name w:val="heading 9"/>
    <w:basedOn w:val="Normal"/>
    <w:next w:val="Normal"/>
    <w:link w:val="Rubri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unhideWhenUsed/>
    <w:rsid w:val="00E618BF"/>
    <w:pPr>
      <w:tabs>
        <w:tab w:val="center" w:pos="4680"/>
        <w:tab w:val="right" w:pos="9360"/>
      </w:tabs>
      <w:spacing w:after="0" w:line="240" w:lineRule="auto"/>
    </w:pPr>
  </w:style>
  <w:style w:type="character" w:customStyle="1" w:styleId="SidhuvudChar">
    <w:name w:val="Sidhuvud Char"/>
    <w:basedOn w:val="Standardstycketeckensnitt"/>
    <w:link w:val="Sidhuvud"/>
    <w:uiPriority w:val="99"/>
    <w:rsid w:val="00E618BF"/>
  </w:style>
  <w:style w:type="paragraph" w:styleId="Sidfot">
    <w:name w:val="footer"/>
    <w:basedOn w:val="Normal"/>
    <w:link w:val="SidfotChar"/>
    <w:uiPriority w:val="99"/>
    <w:unhideWhenUsed/>
    <w:rsid w:val="00E618BF"/>
    <w:pPr>
      <w:tabs>
        <w:tab w:val="center" w:pos="4680"/>
        <w:tab w:val="right" w:pos="9360"/>
      </w:tabs>
      <w:spacing w:after="0" w:line="240" w:lineRule="auto"/>
    </w:pPr>
  </w:style>
  <w:style w:type="character" w:customStyle="1" w:styleId="SidfotChar">
    <w:name w:val="Sidfot Char"/>
    <w:basedOn w:val="Standardstycketeckensnitt"/>
    <w:link w:val="Sidfot"/>
    <w:uiPriority w:val="99"/>
    <w:rsid w:val="00E618BF"/>
  </w:style>
  <w:style w:type="paragraph" w:styleId="Ingetavstnd">
    <w:name w:val="No Spacing"/>
    <w:uiPriority w:val="1"/>
    <w:qFormat/>
    <w:rsid w:val="00FC693F"/>
    <w:pPr>
      <w:spacing w:after="0" w:line="240" w:lineRule="auto"/>
    </w:pPr>
  </w:style>
  <w:style w:type="character" w:customStyle="1" w:styleId="Rubrik1Char">
    <w:name w:val="Rubrik 1 Char"/>
    <w:basedOn w:val="Standardstycketeckensnitt"/>
    <w:link w:val="Rubri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Rubrik2Char">
    <w:name w:val="Rubrik 2 Char"/>
    <w:basedOn w:val="Standardstycketeckensnitt"/>
    <w:link w:val="Rubrik2"/>
    <w:uiPriority w:val="9"/>
    <w:rsid w:val="00FC693F"/>
    <w:rPr>
      <w:rFonts w:asciiTheme="majorHAnsi" w:eastAsiaTheme="majorEastAsia" w:hAnsiTheme="majorHAnsi" w:cstheme="majorBidi"/>
      <w:b/>
      <w:bCs/>
      <w:color w:val="4F81BD" w:themeColor="accent1"/>
      <w:sz w:val="26"/>
      <w:szCs w:val="26"/>
    </w:rPr>
  </w:style>
  <w:style w:type="character" w:customStyle="1" w:styleId="Rubrik3Char">
    <w:name w:val="Rubrik 3 Char"/>
    <w:basedOn w:val="Standardstycketeckensnitt"/>
    <w:link w:val="Rubrik3"/>
    <w:uiPriority w:val="9"/>
    <w:rsid w:val="00FC693F"/>
    <w:rPr>
      <w:rFonts w:asciiTheme="majorHAnsi" w:eastAsiaTheme="majorEastAsia" w:hAnsiTheme="majorHAnsi" w:cstheme="majorBidi"/>
      <w:b/>
      <w:bCs/>
      <w:color w:val="4F81BD" w:themeColor="accent1"/>
    </w:rPr>
  </w:style>
  <w:style w:type="paragraph" w:styleId="Rubrik">
    <w:name w:val="Title"/>
    <w:basedOn w:val="Normal"/>
    <w:next w:val="Normal"/>
    <w:link w:val="Rubrik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RubrikChar">
    <w:name w:val="Rubrik Char"/>
    <w:basedOn w:val="Standardstycketeckensnitt"/>
    <w:link w:val="Rubrik"/>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derrubrik">
    <w:name w:val="Subtitle"/>
    <w:basedOn w:val="Normal"/>
    <w:next w:val="Normal"/>
    <w:link w:val="Underrubrik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rubrikChar">
    <w:name w:val="Underrubrik Char"/>
    <w:basedOn w:val="Standardstycketeckensnitt"/>
    <w:link w:val="Underrubrik"/>
    <w:uiPriority w:val="11"/>
    <w:rsid w:val="00FC693F"/>
    <w:rPr>
      <w:rFonts w:asciiTheme="majorHAnsi" w:eastAsiaTheme="majorEastAsia" w:hAnsiTheme="majorHAnsi" w:cstheme="majorBidi"/>
      <w:i/>
      <w:iCs/>
      <w:color w:val="4F81BD" w:themeColor="accent1"/>
      <w:spacing w:val="15"/>
      <w:sz w:val="24"/>
      <w:szCs w:val="24"/>
    </w:rPr>
  </w:style>
  <w:style w:type="paragraph" w:styleId="Liststycke">
    <w:name w:val="List Paragraph"/>
    <w:basedOn w:val="Normal"/>
    <w:uiPriority w:val="34"/>
    <w:qFormat/>
    <w:rsid w:val="00FC693F"/>
    <w:pPr>
      <w:ind w:left="720"/>
      <w:contextualSpacing/>
    </w:pPr>
  </w:style>
  <w:style w:type="paragraph" w:styleId="Brdtext">
    <w:name w:val="Body Text"/>
    <w:basedOn w:val="Normal"/>
    <w:link w:val="BrdtextChar"/>
    <w:uiPriority w:val="99"/>
    <w:unhideWhenUsed/>
    <w:rsid w:val="00AA1D8D"/>
    <w:pPr>
      <w:spacing w:after="120"/>
    </w:pPr>
  </w:style>
  <w:style w:type="character" w:customStyle="1" w:styleId="BrdtextChar">
    <w:name w:val="Brödtext Char"/>
    <w:basedOn w:val="Standardstycketeckensnitt"/>
    <w:link w:val="Brdtext"/>
    <w:uiPriority w:val="99"/>
    <w:rsid w:val="00AA1D8D"/>
  </w:style>
  <w:style w:type="paragraph" w:styleId="Brdtext2">
    <w:name w:val="Body Text 2"/>
    <w:basedOn w:val="Normal"/>
    <w:link w:val="Brdtext2Char"/>
    <w:uiPriority w:val="99"/>
    <w:unhideWhenUsed/>
    <w:rsid w:val="00AA1D8D"/>
    <w:pPr>
      <w:spacing w:after="120" w:line="480" w:lineRule="auto"/>
    </w:pPr>
  </w:style>
  <w:style w:type="character" w:customStyle="1" w:styleId="Brdtext2Char">
    <w:name w:val="Brödtext 2 Char"/>
    <w:basedOn w:val="Standardstycketeckensnitt"/>
    <w:link w:val="Brdtext2"/>
    <w:uiPriority w:val="99"/>
    <w:rsid w:val="00AA1D8D"/>
  </w:style>
  <w:style w:type="paragraph" w:styleId="Brdtext3">
    <w:name w:val="Body Text 3"/>
    <w:basedOn w:val="Normal"/>
    <w:link w:val="Brdtext3Char"/>
    <w:uiPriority w:val="99"/>
    <w:unhideWhenUsed/>
    <w:rsid w:val="00AA1D8D"/>
    <w:pPr>
      <w:spacing w:after="120"/>
    </w:pPr>
    <w:rPr>
      <w:sz w:val="16"/>
      <w:szCs w:val="16"/>
    </w:rPr>
  </w:style>
  <w:style w:type="character" w:customStyle="1" w:styleId="Brdtext3Char">
    <w:name w:val="Brödtext 3 Char"/>
    <w:basedOn w:val="Standardstycketeckensnitt"/>
    <w:link w:val="Brdtext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Punktlista">
    <w:name w:val="List Bullet"/>
    <w:basedOn w:val="Normal"/>
    <w:uiPriority w:val="99"/>
    <w:unhideWhenUsed/>
    <w:rsid w:val="00326F90"/>
    <w:pPr>
      <w:numPr>
        <w:numId w:val="1"/>
      </w:numPr>
      <w:contextualSpacing/>
    </w:pPr>
  </w:style>
  <w:style w:type="paragraph" w:styleId="Punktlista2">
    <w:name w:val="List Bullet 2"/>
    <w:basedOn w:val="Normal"/>
    <w:uiPriority w:val="99"/>
    <w:unhideWhenUsed/>
    <w:rsid w:val="00326F90"/>
    <w:pPr>
      <w:numPr>
        <w:numId w:val="2"/>
      </w:numPr>
      <w:contextualSpacing/>
    </w:pPr>
  </w:style>
  <w:style w:type="paragraph" w:styleId="Punktlista3">
    <w:name w:val="List Bullet 3"/>
    <w:basedOn w:val="Normal"/>
    <w:uiPriority w:val="99"/>
    <w:unhideWhenUsed/>
    <w:rsid w:val="00326F90"/>
    <w:pPr>
      <w:numPr>
        <w:numId w:val="3"/>
      </w:numPr>
      <w:contextualSpacing/>
    </w:pPr>
  </w:style>
  <w:style w:type="paragraph" w:styleId="Numreradlista">
    <w:name w:val="List Number"/>
    <w:basedOn w:val="Normal"/>
    <w:uiPriority w:val="99"/>
    <w:unhideWhenUsed/>
    <w:rsid w:val="00326F90"/>
    <w:pPr>
      <w:numPr>
        <w:numId w:val="5"/>
      </w:numPr>
      <w:contextualSpacing/>
    </w:pPr>
  </w:style>
  <w:style w:type="paragraph" w:styleId="Numreradlista2">
    <w:name w:val="List Number 2"/>
    <w:basedOn w:val="Normal"/>
    <w:uiPriority w:val="99"/>
    <w:unhideWhenUsed/>
    <w:rsid w:val="0029639D"/>
    <w:pPr>
      <w:numPr>
        <w:numId w:val="6"/>
      </w:numPr>
      <w:contextualSpacing/>
    </w:pPr>
  </w:style>
  <w:style w:type="paragraph" w:styleId="Numreradlista3">
    <w:name w:val="List Number 3"/>
    <w:basedOn w:val="Normal"/>
    <w:uiPriority w:val="99"/>
    <w:unhideWhenUsed/>
    <w:rsid w:val="0029639D"/>
    <w:pPr>
      <w:numPr>
        <w:numId w:val="7"/>
      </w:numPr>
      <w:contextualSpacing/>
    </w:pPr>
  </w:style>
  <w:style w:type="paragraph" w:styleId="Listafortstt">
    <w:name w:val="List Continue"/>
    <w:basedOn w:val="Normal"/>
    <w:uiPriority w:val="99"/>
    <w:unhideWhenUsed/>
    <w:rsid w:val="0029639D"/>
    <w:pPr>
      <w:spacing w:after="120"/>
      <w:ind w:left="360"/>
      <w:contextualSpacing/>
    </w:pPr>
  </w:style>
  <w:style w:type="paragraph" w:styleId="Listafortstt2">
    <w:name w:val="List Continue 2"/>
    <w:basedOn w:val="Normal"/>
    <w:uiPriority w:val="99"/>
    <w:unhideWhenUsed/>
    <w:rsid w:val="0029639D"/>
    <w:pPr>
      <w:spacing w:after="120"/>
      <w:ind w:left="720"/>
      <w:contextualSpacing/>
    </w:pPr>
  </w:style>
  <w:style w:type="paragraph" w:styleId="Listafortstt3">
    <w:name w:val="List Continue 3"/>
    <w:basedOn w:val="Normal"/>
    <w:uiPriority w:val="99"/>
    <w:unhideWhenUsed/>
    <w:rsid w:val="0029639D"/>
    <w:pPr>
      <w:spacing w:after="120"/>
      <w:ind w:left="1080"/>
      <w:contextualSpacing/>
    </w:pPr>
  </w:style>
  <w:style w:type="paragraph" w:styleId="Makrotext">
    <w:name w:val="macro"/>
    <w:link w:val="Mak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Char">
    <w:name w:val="Makrotext Char"/>
    <w:basedOn w:val="Standardstycketeckensnitt"/>
    <w:link w:val="Makrotext"/>
    <w:uiPriority w:val="99"/>
    <w:rsid w:val="0029639D"/>
    <w:rPr>
      <w:rFonts w:ascii="Courier" w:hAnsi="Courier"/>
      <w:sz w:val="20"/>
      <w:szCs w:val="20"/>
    </w:rPr>
  </w:style>
  <w:style w:type="paragraph" w:styleId="Citat">
    <w:name w:val="Quote"/>
    <w:basedOn w:val="Normal"/>
    <w:next w:val="Normal"/>
    <w:link w:val="CitatChar"/>
    <w:uiPriority w:val="29"/>
    <w:qFormat/>
    <w:rsid w:val="00FC693F"/>
    <w:rPr>
      <w:i/>
      <w:iCs/>
      <w:color w:val="000000" w:themeColor="text1"/>
    </w:rPr>
  </w:style>
  <w:style w:type="character" w:customStyle="1" w:styleId="CitatChar">
    <w:name w:val="Citat Char"/>
    <w:basedOn w:val="Standardstycketeckensnitt"/>
    <w:link w:val="Citat"/>
    <w:uiPriority w:val="29"/>
    <w:rsid w:val="00FC693F"/>
    <w:rPr>
      <w:i/>
      <w:iCs/>
      <w:color w:val="000000" w:themeColor="text1"/>
    </w:rPr>
  </w:style>
  <w:style w:type="character" w:customStyle="1" w:styleId="Rubrik4Char">
    <w:name w:val="Rubrik 4 Char"/>
    <w:basedOn w:val="Standardstycketeckensnitt"/>
    <w:link w:val="Rubrik4"/>
    <w:uiPriority w:val="9"/>
    <w:semiHidden/>
    <w:rsid w:val="00FC693F"/>
    <w:rPr>
      <w:rFonts w:asciiTheme="majorHAnsi" w:eastAsiaTheme="majorEastAsia" w:hAnsiTheme="majorHAnsi" w:cstheme="majorBidi"/>
      <w:b/>
      <w:bCs/>
      <w:i/>
      <w:iCs/>
      <w:color w:val="4F81BD" w:themeColor="accent1"/>
    </w:rPr>
  </w:style>
  <w:style w:type="character" w:customStyle="1" w:styleId="Rubrik5Char">
    <w:name w:val="Rubrik 5 Char"/>
    <w:basedOn w:val="Standardstycketeckensnitt"/>
    <w:link w:val="Rubrik5"/>
    <w:uiPriority w:val="9"/>
    <w:semiHidden/>
    <w:rsid w:val="00FC693F"/>
    <w:rPr>
      <w:rFonts w:asciiTheme="majorHAnsi" w:eastAsiaTheme="majorEastAsia" w:hAnsiTheme="majorHAnsi" w:cstheme="majorBidi"/>
      <w:color w:val="243F60" w:themeColor="accent1" w:themeShade="7F"/>
    </w:rPr>
  </w:style>
  <w:style w:type="character" w:customStyle="1" w:styleId="Rubrik6Char">
    <w:name w:val="Rubrik 6 Char"/>
    <w:basedOn w:val="Standardstycketeckensnitt"/>
    <w:link w:val="Rubrik6"/>
    <w:uiPriority w:val="9"/>
    <w:semiHidden/>
    <w:rsid w:val="00FC693F"/>
    <w:rPr>
      <w:rFonts w:asciiTheme="majorHAnsi" w:eastAsiaTheme="majorEastAsia" w:hAnsiTheme="majorHAnsi" w:cstheme="majorBidi"/>
      <w:i/>
      <w:iCs/>
      <w:color w:val="243F60" w:themeColor="accent1" w:themeShade="7F"/>
    </w:rPr>
  </w:style>
  <w:style w:type="character" w:customStyle="1" w:styleId="Rubrik7Char">
    <w:name w:val="Rubrik 7 Char"/>
    <w:basedOn w:val="Standardstycketeckensnitt"/>
    <w:link w:val="Rubrik7"/>
    <w:uiPriority w:val="9"/>
    <w:semiHidden/>
    <w:rsid w:val="00FC693F"/>
    <w:rPr>
      <w:rFonts w:asciiTheme="majorHAnsi" w:eastAsiaTheme="majorEastAsia" w:hAnsiTheme="majorHAnsi" w:cstheme="majorBidi"/>
      <w:i/>
      <w:iCs/>
      <w:color w:val="404040" w:themeColor="text1" w:themeTint="BF"/>
    </w:rPr>
  </w:style>
  <w:style w:type="character" w:customStyle="1" w:styleId="Rubrik8Char">
    <w:name w:val="Rubrik 8 Char"/>
    <w:basedOn w:val="Standardstycketeckensnitt"/>
    <w:link w:val="Rubrik8"/>
    <w:uiPriority w:val="9"/>
    <w:semiHidden/>
    <w:rsid w:val="00FC693F"/>
    <w:rPr>
      <w:rFonts w:asciiTheme="majorHAnsi" w:eastAsiaTheme="majorEastAsia" w:hAnsiTheme="majorHAnsi" w:cstheme="majorBidi"/>
      <w:color w:val="4F81BD" w:themeColor="accent1"/>
      <w:sz w:val="20"/>
      <w:szCs w:val="20"/>
    </w:rPr>
  </w:style>
  <w:style w:type="character" w:customStyle="1" w:styleId="Rubrik9Char">
    <w:name w:val="Rubrik 9 Char"/>
    <w:basedOn w:val="Standardstycketeckensnitt"/>
    <w:link w:val="Rubrik9"/>
    <w:uiPriority w:val="9"/>
    <w:semiHidden/>
    <w:rsid w:val="00FC693F"/>
    <w:rPr>
      <w:rFonts w:asciiTheme="majorHAnsi" w:eastAsiaTheme="majorEastAsia" w:hAnsiTheme="majorHAnsi" w:cstheme="majorBidi"/>
      <w:i/>
      <w:iCs/>
      <w:color w:val="404040" w:themeColor="text1" w:themeTint="BF"/>
      <w:sz w:val="20"/>
      <w:szCs w:val="20"/>
    </w:rPr>
  </w:style>
  <w:style w:type="paragraph" w:styleId="Beskrivning">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ark">
    <w:name w:val="Strong"/>
    <w:basedOn w:val="Standardstycketeckensnitt"/>
    <w:uiPriority w:val="22"/>
    <w:qFormat/>
    <w:rsid w:val="00FC693F"/>
    <w:rPr>
      <w:b/>
      <w:bCs/>
    </w:rPr>
  </w:style>
  <w:style w:type="character" w:styleId="Betoning">
    <w:name w:val="Emphasis"/>
    <w:basedOn w:val="Standardstycketeckensnitt"/>
    <w:uiPriority w:val="20"/>
    <w:qFormat/>
    <w:rsid w:val="00FC693F"/>
    <w:rPr>
      <w:i/>
      <w:iCs/>
    </w:rPr>
  </w:style>
  <w:style w:type="paragraph" w:styleId="Starktcitat">
    <w:name w:val="Intense Quote"/>
    <w:basedOn w:val="Normal"/>
    <w:next w:val="Normal"/>
    <w:link w:val="Starktcit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StarktcitatChar">
    <w:name w:val="Starkt citat Char"/>
    <w:basedOn w:val="Standardstycketeckensnitt"/>
    <w:link w:val="Starktcitat"/>
    <w:uiPriority w:val="30"/>
    <w:rsid w:val="00FC693F"/>
    <w:rPr>
      <w:b/>
      <w:bCs/>
      <w:i/>
      <w:iCs/>
      <w:color w:val="4F81BD" w:themeColor="accent1"/>
    </w:rPr>
  </w:style>
  <w:style w:type="character" w:styleId="Diskretbetoning">
    <w:name w:val="Subtle Emphasis"/>
    <w:basedOn w:val="Standardstycketeckensnitt"/>
    <w:uiPriority w:val="19"/>
    <w:qFormat/>
    <w:rsid w:val="00FC693F"/>
    <w:rPr>
      <w:i/>
      <w:iCs/>
      <w:color w:val="808080" w:themeColor="text1" w:themeTint="7F"/>
    </w:rPr>
  </w:style>
  <w:style w:type="character" w:styleId="Starkbetoning">
    <w:name w:val="Intense Emphasis"/>
    <w:basedOn w:val="Standardstycketeckensnitt"/>
    <w:uiPriority w:val="21"/>
    <w:qFormat/>
    <w:rsid w:val="00FC693F"/>
    <w:rPr>
      <w:b/>
      <w:bCs/>
      <w:i/>
      <w:iCs/>
      <w:color w:val="4F81BD" w:themeColor="accent1"/>
    </w:rPr>
  </w:style>
  <w:style w:type="character" w:styleId="Diskretreferens">
    <w:name w:val="Subtle Reference"/>
    <w:basedOn w:val="Standardstycketeckensnitt"/>
    <w:uiPriority w:val="31"/>
    <w:qFormat/>
    <w:rsid w:val="00FC693F"/>
    <w:rPr>
      <w:smallCaps/>
      <w:color w:val="C0504D" w:themeColor="accent2"/>
      <w:u w:val="single"/>
    </w:rPr>
  </w:style>
  <w:style w:type="character" w:styleId="Starkreferens">
    <w:name w:val="Intense Reference"/>
    <w:basedOn w:val="Standardstycketeckensnitt"/>
    <w:uiPriority w:val="32"/>
    <w:qFormat/>
    <w:rsid w:val="00FC693F"/>
    <w:rPr>
      <w:b/>
      <w:bCs/>
      <w:smallCaps/>
      <w:color w:val="C0504D" w:themeColor="accent2"/>
      <w:spacing w:val="5"/>
      <w:u w:val="single"/>
    </w:rPr>
  </w:style>
  <w:style w:type="character" w:styleId="Bokenstitel">
    <w:name w:val="Book Title"/>
    <w:basedOn w:val="Standardstycketeckensnitt"/>
    <w:uiPriority w:val="33"/>
    <w:qFormat/>
    <w:rsid w:val="00FC693F"/>
    <w:rPr>
      <w:b/>
      <w:bCs/>
      <w:smallCaps/>
      <w:spacing w:val="5"/>
    </w:rPr>
  </w:style>
  <w:style w:type="paragraph" w:styleId="Innehllsfrteckningsrubrik">
    <w:name w:val="TOC Heading"/>
    <w:basedOn w:val="Rubrik1"/>
    <w:next w:val="Normal"/>
    <w:uiPriority w:val="39"/>
    <w:semiHidden/>
    <w:unhideWhenUsed/>
    <w:qFormat/>
    <w:rsid w:val="00FC693F"/>
    <w:pPr>
      <w:outlineLvl w:val="9"/>
    </w:pPr>
  </w:style>
  <w:style w:type="table" w:styleId="Tabellrutnt">
    <w:name w:val="Table Grid"/>
    <w:basedOn w:val="Normaltabel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jusskuggning">
    <w:name w:val="Light Shading"/>
    <w:basedOn w:val="Normaltabel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jusskuggning-dekorfrg1">
    <w:name w:val="Light Shading Accent 1"/>
    <w:basedOn w:val="Normaltabel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jusskuggning-dekorfrg2">
    <w:name w:val="Light Shading Accent 2"/>
    <w:basedOn w:val="Normaltabel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jusskuggning-dekorfrg3">
    <w:name w:val="Light Shading Accent 3"/>
    <w:basedOn w:val="Normaltabel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jusskuggning-dekorfrg4">
    <w:name w:val="Light Shading Accent 4"/>
    <w:basedOn w:val="Normaltabel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jusskuggning-dekorfrg5">
    <w:name w:val="Light Shading Accent 5"/>
    <w:basedOn w:val="Normaltabel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jusskuggning-dekorfrg6">
    <w:name w:val="Light Shading Accent 6"/>
    <w:basedOn w:val="Normaltabel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juslista">
    <w:name w:val="Light List"/>
    <w:basedOn w:val="Normaltabel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juslista-dekorfrg1">
    <w:name w:val="Light List Accent 1"/>
    <w:basedOn w:val="Normaltabel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juslista-dekorfrg2">
    <w:name w:val="Light List Accent 2"/>
    <w:basedOn w:val="Normaltabel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juslista-dekorfrg3">
    <w:name w:val="Light List Accent 3"/>
    <w:basedOn w:val="Normaltabel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juslista-dekorfrg4">
    <w:name w:val="Light List Accent 4"/>
    <w:basedOn w:val="Normaltabel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juslista-dekorfrg5">
    <w:name w:val="Light List Accent 5"/>
    <w:basedOn w:val="Normaltabel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juslista-dekorfrg6">
    <w:name w:val="Light List Accent 6"/>
    <w:basedOn w:val="Normaltabel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justrutnt">
    <w:name w:val="Light Grid"/>
    <w:basedOn w:val="Normaltabel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justrutnt-dekorfrg1">
    <w:name w:val="Light Grid Accent 1"/>
    <w:basedOn w:val="Normaltabel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justrutnt-dekorfrg2">
    <w:name w:val="Light Grid Accent 2"/>
    <w:basedOn w:val="Normaltabel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justrutnt-dekorfrg3">
    <w:name w:val="Light Grid Accent 3"/>
    <w:basedOn w:val="Normaltabel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justrutnt-dekorfrg4">
    <w:name w:val="Light Grid Accent 4"/>
    <w:basedOn w:val="Normaltabel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justrutnt-dekorfrg5">
    <w:name w:val="Light Grid Accent 5"/>
    <w:basedOn w:val="Normaltabel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justrutnt-dekorfrg6">
    <w:name w:val="Light Grid Accent 6"/>
    <w:basedOn w:val="Normaltabel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llanmrkskuggning1">
    <w:name w:val="Medium Shading 1"/>
    <w:basedOn w:val="Normaltabel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llanmrkskuggning1-dekorfrg1">
    <w:name w:val="Medium Shading 1 Accent 1"/>
    <w:basedOn w:val="Normaltabel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llanmrkskuggning1-dekorfrg2">
    <w:name w:val="Medium Shading 1 Accent 2"/>
    <w:basedOn w:val="Normaltabel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llanmrkskuggning1-dekorfrg3">
    <w:name w:val="Medium Shading 1 Accent 3"/>
    <w:basedOn w:val="Normaltabel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llanmrkskuggning1-dekorfrg4">
    <w:name w:val="Medium Shading 1 Accent 4"/>
    <w:basedOn w:val="Normaltabel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llanmrkskuggning1-dekorfrg5">
    <w:name w:val="Medium Shading 1 Accent 5"/>
    <w:basedOn w:val="Normaltabel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llanmrkskuggning1-dekorfrg6">
    <w:name w:val="Medium Shading 1 Accent 6"/>
    <w:basedOn w:val="Normaltabel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llanmrkskuggning2">
    <w:name w:val="Medium Shading 2"/>
    <w:basedOn w:val="Normal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skuggning2-dekorfrg1">
    <w:name w:val="Medium Shading 2 Accent 1"/>
    <w:basedOn w:val="Normal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skuggning2-dekorfrg2">
    <w:name w:val="Medium Shading 2 Accent 2"/>
    <w:basedOn w:val="Normal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skuggning2-dekorfrg3">
    <w:name w:val="Medium Shading 2 Accent 3"/>
    <w:basedOn w:val="Normal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skuggning2-dekorfrg4">
    <w:name w:val="Medium Shading 2 Accent 4"/>
    <w:basedOn w:val="Normal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skuggning2-dekorfrg5">
    <w:name w:val="Medium Shading 2 Accent 5"/>
    <w:basedOn w:val="Normal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skuggning2-dekorfrg6">
    <w:name w:val="Medium Shading 2 Accent 6"/>
    <w:basedOn w:val="Normal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lista1">
    <w:name w:val="Medium List 1"/>
    <w:basedOn w:val="Normaltabel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llanmrklista1-dekorfrg1">
    <w:name w:val="Medium List 1 Accent 1"/>
    <w:basedOn w:val="Normaltabel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llanmrklista1-dekorfrg2">
    <w:name w:val="Medium List 1 Accent 2"/>
    <w:basedOn w:val="Normaltabel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llanmrklista1-dekorfrg3">
    <w:name w:val="Medium List 1 Accent 3"/>
    <w:basedOn w:val="Normaltabel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llanmrklista1-dekorfrg4">
    <w:name w:val="Medium List 1 Accent 4"/>
    <w:basedOn w:val="Normaltabel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llanmrklista1-dekorfrg5">
    <w:name w:val="Medium List 1 Accent 5"/>
    <w:basedOn w:val="Normaltabel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llanmrklista1-dekorfrg6">
    <w:name w:val="Medium List 1 Accent 6"/>
    <w:basedOn w:val="Normaltabel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llanmrklista2">
    <w:name w:val="Medium List 2"/>
    <w:basedOn w:val="Normal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lista2-dekorfrg1">
    <w:name w:val="Medium List 2 Accent 1"/>
    <w:basedOn w:val="Normal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lista2-dekorfrg2">
    <w:name w:val="Medium List 2 Accent 2"/>
    <w:basedOn w:val="Normal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lista2-dekorfrg3">
    <w:name w:val="Medium List 2 Accent 3"/>
    <w:basedOn w:val="Normal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lista2-dekorfrg4">
    <w:name w:val="Medium List 2 Accent 4"/>
    <w:basedOn w:val="Normal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lista2-dekorfrg5">
    <w:name w:val="Medium List 2 Accent 5"/>
    <w:basedOn w:val="Normal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lista2-dekorfrg6">
    <w:name w:val="Medium List 2 Accent 6"/>
    <w:basedOn w:val="Normal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trutnt1">
    <w:name w:val="Medium Grid 1"/>
    <w:basedOn w:val="Normaltabel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llanmrktrutnt1-dekorfrg1">
    <w:name w:val="Medium Grid 1 Accent 1"/>
    <w:basedOn w:val="Normaltabel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llanmrktrutnt1-dekorfrg2">
    <w:name w:val="Medium Grid 1 Accent 2"/>
    <w:basedOn w:val="Normaltabel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llanmrktrutnt1-dekorfrg3">
    <w:name w:val="Medium Grid 1 Accent 3"/>
    <w:basedOn w:val="Normaltabel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llanmrktrutnt1-dekorfrg4">
    <w:name w:val="Medium Grid 1 Accent 4"/>
    <w:basedOn w:val="Normaltabel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llanmrktrutnt1-dekorfrg5">
    <w:name w:val="Medium Grid 1 Accent 5"/>
    <w:basedOn w:val="Normaltabel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llanmrktrutnt1-dekorfrg6">
    <w:name w:val="Medium Grid 1 Accent 6"/>
    <w:basedOn w:val="Normaltabel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llanmrktrutnt2">
    <w:name w:val="Medium Grid 2"/>
    <w:basedOn w:val="Normal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llanmrktrutnt2-dekorfrg1">
    <w:name w:val="Medium Grid 2 Accent 1"/>
    <w:basedOn w:val="Normal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llanmrktrutnt2-dekorfrg2">
    <w:name w:val="Medium Grid 2 Accent 2"/>
    <w:basedOn w:val="Normal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llanmrktrutnt2-dekorfrg3">
    <w:name w:val="Medium Grid 2 Accent 3"/>
    <w:basedOn w:val="Normal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llanmrktrutnt2-dekorfrg4">
    <w:name w:val="Medium Grid 2 Accent 4"/>
    <w:basedOn w:val="Normal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llanmrktrutnt2-dekorfrg5">
    <w:name w:val="Medium Grid 2 Accent 5"/>
    <w:basedOn w:val="Normal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llanmrktrutnt2-dekorfrg6">
    <w:name w:val="Medium Grid 2 Accent 6"/>
    <w:basedOn w:val="Normal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llanmrktrutnt3">
    <w:name w:val="Medium Grid 3"/>
    <w:basedOn w:val="Normal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llanmrktrutnt3-dekorfrg1">
    <w:name w:val="Medium Grid 3 Accent 1"/>
    <w:basedOn w:val="Normal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llanmrktrutnt3-dekorfrg2">
    <w:name w:val="Medium Grid 3 Accent 2"/>
    <w:basedOn w:val="Normal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llanmrktrutnt3-dekorfrg3">
    <w:name w:val="Medium Grid 3 Accent 3"/>
    <w:basedOn w:val="Normal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llanmrktrutnt3-dekorfrg4">
    <w:name w:val="Medium Grid 3 Accent 4"/>
    <w:basedOn w:val="Normal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llanmrktrutnt3-dekorfrg5">
    <w:name w:val="Medium Grid 3 Accent 5"/>
    <w:basedOn w:val="Normal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llanmrktrutnt3-dekorfrg6">
    <w:name w:val="Medium Grid 3 Accent 6"/>
    <w:basedOn w:val="Normal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rklista">
    <w:name w:val="Dark List"/>
    <w:basedOn w:val="Normaltabel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a-dekorfrg1">
    <w:name w:val="Dark List Accent 1"/>
    <w:basedOn w:val="Normaltabel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rklista-dekorfrg2">
    <w:name w:val="Dark List Accent 2"/>
    <w:basedOn w:val="Normaltabel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Mrklista-dekorfrg3">
    <w:name w:val="Dark List Accent 3"/>
    <w:basedOn w:val="Normaltabel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rklista-dekorfrg4">
    <w:name w:val="Dark List Accent 4"/>
    <w:basedOn w:val="Normaltabel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rklista-dekorfrg5">
    <w:name w:val="Dark List Accent 5"/>
    <w:basedOn w:val="Normaltabel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rklista-dekorfrg6">
    <w:name w:val="Dark List Accent 6"/>
    <w:basedOn w:val="Normaltabel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rgadskuggning">
    <w:name w:val="Colorful Shading"/>
    <w:basedOn w:val="Normal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rgadskuggning-dekorfrg1">
    <w:name w:val="Colorful Shading Accent 1"/>
    <w:basedOn w:val="Normal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rgadskuggning-dekorfrg2">
    <w:name w:val="Colorful Shading Accent 2"/>
    <w:basedOn w:val="Normal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rgadskuggning-dekorfrg3">
    <w:name w:val="Colorful Shading Accent 3"/>
    <w:basedOn w:val="Normaltabel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rgadskuggning-dekorfrg4">
    <w:name w:val="Colorful Shading Accent 4"/>
    <w:basedOn w:val="Normaltabel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rgadskuggning-dekorfrg5">
    <w:name w:val="Colorful Shading Accent 5"/>
    <w:basedOn w:val="Normaltabel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rgadskuggning-dekorfrg6">
    <w:name w:val="Colorful Shading Accent 6"/>
    <w:basedOn w:val="Normaltabel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rgadlista">
    <w:name w:val="Colorful List"/>
    <w:basedOn w:val="Normaltabel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rgadlista-dekorfrg1">
    <w:name w:val="Colorful List Accent 1"/>
    <w:basedOn w:val="Normaltabel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rgadlista-dekorfrg2">
    <w:name w:val="Colorful List Accent 2"/>
    <w:basedOn w:val="Normaltabel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rgadlista-dekorfrg3">
    <w:name w:val="Colorful List Accent 3"/>
    <w:basedOn w:val="Normaltabel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rgadlista-dekorfrg4">
    <w:name w:val="Colorful List Accent 4"/>
    <w:basedOn w:val="Normaltabel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rgadlista-dekorfrg5">
    <w:name w:val="Colorful List Accent 5"/>
    <w:basedOn w:val="Normaltabel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rgadlista-dekorfrg6">
    <w:name w:val="Colorful List Accent 6"/>
    <w:basedOn w:val="Normaltabel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rgatrutnt">
    <w:name w:val="Colorful Grid"/>
    <w:basedOn w:val="Normal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rgatrutnt-dekorfrg1">
    <w:name w:val="Colorful Grid Accent 1"/>
    <w:basedOn w:val="Normal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rgatrutnt-dekorfrg2">
    <w:name w:val="Colorful Grid Accent 2"/>
    <w:basedOn w:val="Normal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rgatrutnt-dekorfrg3">
    <w:name w:val="Colorful Grid Accent 3"/>
    <w:basedOn w:val="Normal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rgatrutnt-dekorfrg4">
    <w:name w:val="Colorful Grid Accent 4"/>
    <w:basedOn w:val="Normal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rgatrutnt-dekorfrg5">
    <w:name w:val="Colorful Grid Accent 5"/>
    <w:basedOn w:val="Normal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rgatrutnt-dekorfrg6">
    <w:name w:val="Colorful Grid Accent 6"/>
    <w:basedOn w:val="Normal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360</Words>
  <Characters>2192</Characters>
  <Application>Microsoft Office Word</Application>
  <DocSecurity>0</DocSecurity>
  <Lines>38</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Robert Larsson</cp:lastModifiedBy>
  <cp:revision>3</cp:revision>
  <dcterms:created xsi:type="dcterms:W3CDTF">2013-12-23T23:15:00Z</dcterms:created>
  <dcterms:modified xsi:type="dcterms:W3CDTF">2025-11-18T13:21:00Z</dcterms:modified>
  <cp:category/>
</cp:coreProperties>
</file>